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D41CD" w14:textId="77777777" w:rsidR="00B21A49" w:rsidRDefault="00000000">
      <w:pPr>
        <w:pStyle w:val="Title"/>
        <w:jc w:val="center"/>
      </w:pPr>
      <w:r>
        <w:t>Year 7: Introduction to AI</w:t>
      </w:r>
    </w:p>
    <w:p w14:paraId="73022AF7" w14:textId="77777777" w:rsidR="00B21A49" w:rsidRDefault="00000000">
      <w:r>
        <w:t>Scheme of Work - 6 Lessons | UNESCO Level 1 | DfE &amp; Ofsted Aligned</w:t>
      </w:r>
    </w:p>
    <w:p w14:paraId="3537293C" w14:textId="77777777" w:rsidR="00B21A49" w:rsidRDefault="00B21A49"/>
    <w:p w14:paraId="2035C508" w14:textId="77777777" w:rsidR="00B21A49" w:rsidRDefault="00000000">
      <w:pPr>
        <w:pStyle w:val="Heading1"/>
      </w:pPr>
      <w:r>
        <w:t>Overview &amp; Alignment</w:t>
      </w:r>
    </w:p>
    <w:p w14:paraId="49D47C67" w14:textId="77777777" w:rsidR="00B21A49" w:rsidRDefault="00000000">
      <w:r>
        <w:t>Year 7 introduces AI fundamentals through 6 progressive lessons. Students develop foundational literacy to use AI safely and critically, aligned with UNESCO Level 1 (Understand), DfE guidance, and Ofsted inspection criteria.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B21A49" w14:paraId="1F571E1A" w14:textId="77777777" w:rsidTr="00B21A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77B5539B" w14:textId="77777777" w:rsidR="00B21A49" w:rsidRDefault="00000000">
            <w:r>
              <w:t>UNESCO</w:t>
            </w:r>
          </w:p>
        </w:tc>
        <w:tc>
          <w:tcPr>
            <w:tcW w:w="4320" w:type="dxa"/>
          </w:tcPr>
          <w:p w14:paraId="0255597F" w14:textId="77777777" w:rsidR="00B21A49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Level 1 (Understand) - Foundational knowledge for safe, informed AI interaction</w:t>
            </w:r>
          </w:p>
        </w:tc>
      </w:tr>
      <w:tr w:rsidR="00B21A49" w14:paraId="5A5D1376" w14:textId="77777777" w:rsidTr="00B21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6C2A916E" w14:textId="77777777" w:rsidR="00B21A49" w:rsidRDefault="00000000">
            <w:r>
              <w:t>DfE</w:t>
            </w:r>
          </w:p>
        </w:tc>
        <w:tc>
          <w:tcPr>
            <w:tcW w:w="4320" w:type="dxa"/>
          </w:tcPr>
          <w:p w14:paraId="381A0C77" w14:textId="77777777" w:rsidR="00B21A49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Safe AI use | Pupil understanding | Safety &amp; critical thinking | Responsible use</w:t>
            </w:r>
          </w:p>
        </w:tc>
      </w:tr>
      <w:tr w:rsidR="00B21A49" w14:paraId="33DD99AA" w14:textId="77777777" w:rsidTr="00B21A4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</w:tcPr>
          <w:p w14:paraId="3FC074BA" w14:textId="77777777" w:rsidR="00B21A49" w:rsidRDefault="00000000">
            <w:r>
              <w:t>Ofsted</w:t>
            </w:r>
          </w:p>
        </w:tc>
        <w:tc>
          <w:tcPr>
            <w:tcW w:w="4320" w:type="dxa"/>
          </w:tcPr>
          <w:p w14:paraId="554ADBC3" w14:textId="77777777" w:rsidR="00B21A49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Data protection ★ | Safeguarding culture ★ | Bias awareness ★ | Decision-making</w:t>
            </w:r>
          </w:p>
        </w:tc>
      </w:tr>
    </w:tbl>
    <w:p w14:paraId="575CCFB8" w14:textId="77777777" w:rsidR="00B21A49" w:rsidRDefault="00B21A49"/>
    <w:p w14:paraId="1E99B231" w14:textId="77777777" w:rsidR="00B21A49" w:rsidRDefault="00000000">
      <w:pPr>
        <w:pStyle w:val="Heading1"/>
      </w:pPr>
      <w:r>
        <w:t>Lesson Overview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728"/>
        <w:gridCol w:w="1728"/>
        <w:gridCol w:w="1728"/>
        <w:gridCol w:w="1728"/>
        <w:gridCol w:w="1728"/>
      </w:tblGrid>
      <w:tr w:rsidR="00B21A49" w14:paraId="2587F63B" w14:textId="77777777" w:rsidTr="00B21A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0955CE4E" w14:textId="77777777" w:rsidR="00B21A49" w:rsidRDefault="00000000">
            <w:r>
              <w:t>L</w:t>
            </w:r>
          </w:p>
        </w:tc>
        <w:tc>
          <w:tcPr>
            <w:tcW w:w="1728" w:type="dxa"/>
          </w:tcPr>
          <w:p w14:paraId="3BD84B45" w14:textId="77777777" w:rsidR="00B21A49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Title &amp; Learning Objectives</w:t>
            </w:r>
          </w:p>
        </w:tc>
        <w:tc>
          <w:tcPr>
            <w:tcW w:w="1728" w:type="dxa"/>
          </w:tcPr>
          <w:p w14:paraId="73CC7419" w14:textId="77777777" w:rsidR="00B21A49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Key Activities</w:t>
            </w:r>
          </w:p>
        </w:tc>
        <w:tc>
          <w:tcPr>
            <w:tcW w:w="1728" w:type="dxa"/>
          </w:tcPr>
          <w:p w14:paraId="058EE1B7" w14:textId="77777777" w:rsidR="00B21A49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Framework Focus</w:t>
            </w:r>
          </w:p>
        </w:tc>
        <w:tc>
          <w:tcPr>
            <w:tcW w:w="1728" w:type="dxa"/>
          </w:tcPr>
          <w:p w14:paraId="5575DC0E" w14:textId="77777777" w:rsidR="00B21A49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HW</w:t>
            </w:r>
          </w:p>
        </w:tc>
      </w:tr>
      <w:tr w:rsidR="00B21A49" w14:paraId="6E8ECD6C" w14:textId="77777777" w:rsidTr="00B21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6BFDF38C" w14:textId="77777777" w:rsidR="00B21A49" w:rsidRDefault="00000000">
            <w:r>
              <w:t>1</w:t>
            </w:r>
          </w:p>
        </w:tc>
        <w:tc>
          <w:tcPr>
            <w:tcW w:w="1728" w:type="dxa"/>
          </w:tcPr>
          <w:p w14:paraId="087531F5" w14:textId="77777777" w:rsidR="00B21A49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What is AI?</w:t>
            </w:r>
            <w:r>
              <w:br/>
              <w:t>• Define AI and identify types</w:t>
            </w:r>
            <w:r>
              <w:br/>
              <w:t>• Distinguish AI from programs</w:t>
            </w:r>
            <w:r>
              <w:br/>
              <w:t>• Recognize AI applications</w:t>
            </w:r>
          </w:p>
        </w:tc>
        <w:tc>
          <w:tcPr>
            <w:tcW w:w="1728" w:type="dxa"/>
          </w:tcPr>
          <w:p w14:paraId="130A2D4B" w14:textId="77777777" w:rsidR="00B21A49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AI Bingo | Sorting activity</w:t>
            </w:r>
          </w:p>
        </w:tc>
        <w:tc>
          <w:tcPr>
            <w:tcW w:w="1728" w:type="dxa"/>
          </w:tcPr>
          <w:p w14:paraId="08784CF3" w14:textId="77777777" w:rsidR="00B21A49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UNESCO: Understand AI</w:t>
            </w:r>
            <w:r>
              <w:br/>
              <w:t>Ofsted: Foundation</w:t>
            </w:r>
          </w:p>
        </w:tc>
        <w:tc>
          <w:tcPr>
            <w:tcW w:w="1728" w:type="dxa"/>
          </w:tcPr>
          <w:p w14:paraId="0A2CAA52" w14:textId="77777777" w:rsidR="00B21A49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AI Detective</w:t>
            </w:r>
          </w:p>
        </w:tc>
      </w:tr>
      <w:tr w:rsidR="00B21A49" w14:paraId="5804648A" w14:textId="77777777" w:rsidTr="00B21A4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776BACEE" w14:textId="77777777" w:rsidR="00B21A49" w:rsidRDefault="00000000">
            <w:r>
              <w:t>2</w:t>
            </w:r>
          </w:p>
        </w:tc>
        <w:tc>
          <w:tcPr>
            <w:tcW w:w="1728" w:type="dxa"/>
          </w:tcPr>
          <w:p w14:paraId="78D61AAC" w14:textId="77777777" w:rsidR="00B21A49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How AI Learns</w:t>
            </w:r>
            <w:r>
              <w:br/>
              <w:t>• Explain ML vs programming</w:t>
            </w:r>
            <w:r>
              <w:br/>
              <w:t>• Understand training data</w:t>
            </w:r>
            <w:r>
              <w:br/>
              <w:t>• Recognize how AI learns</w:t>
            </w:r>
          </w:p>
        </w:tc>
        <w:tc>
          <w:tcPr>
            <w:tcW w:w="1728" w:type="dxa"/>
          </w:tcPr>
          <w:p w14:paraId="48CA2E32" w14:textId="77777777" w:rsidR="00B21A49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Teach Robot | Teachable Machine demo</w:t>
            </w:r>
          </w:p>
        </w:tc>
        <w:tc>
          <w:tcPr>
            <w:tcW w:w="1728" w:type="dxa"/>
          </w:tcPr>
          <w:p w14:paraId="0F5B1BCB" w14:textId="77777777" w:rsidR="00B21A49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UNESCO: AI techniques</w:t>
            </w:r>
            <w:r>
              <w:br/>
              <w:t>Ofsted: Data quality</w:t>
            </w:r>
          </w:p>
        </w:tc>
        <w:tc>
          <w:tcPr>
            <w:tcW w:w="1728" w:type="dxa"/>
          </w:tcPr>
          <w:p w14:paraId="3545F63D" w14:textId="77777777" w:rsidR="00B21A49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None</w:t>
            </w:r>
          </w:p>
        </w:tc>
      </w:tr>
      <w:tr w:rsidR="00B21A49" w14:paraId="6A3D95DA" w14:textId="77777777" w:rsidTr="00B21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3B91EEEE" w14:textId="77777777" w:rsidR="00B21A49" w:rsidRDefault="00000000">
            <w:r>
              <w:t>3</w:t>
            </w:r>
          </w:p>
        </w:tc>
        <w:tc>
          <w:tcPr>
            <w:tcW w:w="1728" w:type="dxa"/>
          </w:tcPr>
          <w:p w14:paraId="6887F068" w14:textId="77777777" w:rsidR="00B21A49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AI in Our Lives</w:t>
            </w:r>
            <w:r>
              <w:br/>
              <w:t>• Identify AI across sectors</w:t>
            </w:r>
            <w:r>
              <w:br/>
              <w:t>• Understand accessibility</w:t>
            </w:r>
            <w:r>
              <w:br/>
              <w:t>• Recognize diverse impacts</w:t>
            </w:r>
          </w:p>
        </w:tc>
        <w:tc>
          <w:tcPr>
            <w:tcW w:w="1728" w:type="dxa"/>
          </w:tcPr>
          <w:p w14:paraId="421EBEB7" w14:textId="77777777" w:rsidR="00B21A49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Case study carousel | Infographic</w:t>
            </w:r>
          </w:p>
        </w:tc>
        <w:tc>
          <w:tcPr>
            <w:tcW w:w="1728" w:type="dxa"/>
          </w:tcPr>
          <w:p w14:paraId="308752C4" w14:textId="77777777" w:rsidR="00B21A49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UNESCO: Inclusivity</w:t>
            </w:r>
            <w:r>
              <w:br/>
              <w:t>DfE: Understanding impact</w:t>
            </w:r>
          </w:p>
        </w:tc>
        <w:tc>
          <w:tcPr>
            <w:tcW w:w="1728" w:type="dxa"/>
          </w:tcPr>
          <w:p w14:paraId="527EEC57" w14:textId="77777777" w:rsidR="00B21A49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Interview (150w)</w:t>
            </w:r>
          </w:p>
        </w:tc>
      </w:tr>
      <w:tr w:rsidR="00B21A49" w14:paraId="413E269C" w14:textId="77777777" w:rsidTr="00B21A4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57AABAA3" w14:textId="77777777" w:rsidR="00B21A49" w:rsidRDefault="00000000">
            <w:r>
              <w:lastRenderedPageBreak/>
              <w:t>4</w:t>
            </w:r>
          </w:p>
        </w:tc>
        <w:tc>
          <w:tcPr>
            <w:tcW w:w="1728" w:type="dxa"/>
          </w:tcPr>
          <w:p w14:paraId="4BC6F560" w14:textId="77777777" w:rsidR="00B21A49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Human Agency</w:t>
            </w:r>
            <w:r>
              <w:br/>
              <w:t>• Understand human agency</w:t>
            </w:r>
            <w:r>
              <w:br/>
              <w:t>• Recognize accountability</w:t>
            </w:r>
            <w:r>
              <w:br/>
              <w:t>• Evaluate AI decisions</w:t>
            </w:r>
          </w:p>
        </w:tc>
        <w:tc>
          <w:tcPr>
            <w:tcW w:w="1728" w:type="dxa"/>
          </w:tcPr>
          <w:p w14:paraId="2AC04EE0" w14:textId="77777777" w:rsidR="00B21A49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Decision scenarios | Diamond 9</w:t>
            </w:r>
          </w:p>
        </w:tc>
        <w:tc>
          <w:tcPr>
            <w:tcW w:w="1728" w:type="dxa"/>
          </w:tcPr>
          <w:p w14:paraId="2E9EA98A" w14:textId="77777777" w:rsidR="00B21A49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UNESCO: Human-centred ★</w:t>
            </w:r>
            <w:r>
              <w:br/>
              <w:t>Ofsted: Human decisions ★</w:t>
            </w:r>
          </w:p>
        </w:tc>
        <w:tc>
          <w:tcPr>
            <w:tcW w:w="1728" w:type="dxa"/>
          </w:tcPr>
          <w:p w14:paraId="17DAD586" w14:textId="77777777" w:rsidR="00B21A49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None</w:t>
            </w:r>
          </w:p>
        </w:tc>
      </w:tr>
      <w:tr w:rsidR="00B21A49" w14:paraId="755C07E6" w14:textId="77777777" w:rsidTr="00B21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085BF99B" w14:textId="77777777" w:rsidR="00B21A49" w:rsidRDefault="00000000">
            <w:r>
              <w:t>5</w:t>
            </w:r>
          </w:p>
        </w:tc>
        <w:tc>
          <w:tcPr>
            <w:tcW w:w="1728" w:type="dxa"/>
          </w:tcPr>
          <w:p w14:paraId="4B8354FF" w14:textId="77777777" w:rsidR="00B21A49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Staying Safe (UPDATED)</w:t>
            </w:r>
            <w:r>
              <w:br/>
              <w:t>• Identify privacy risks</w:t>
            </w:r>
            <w:r>
              <w:br/>
              <w:t>• Recognize AI errors/bias</w:t>
            </w:r>
            <w:r>
              <w:br/>
              <w:t>• Practice safe use &amp; report</w:t>
            </w:r>
          </w:p>
        </w:tc>
        <w:tc>
          <w:tcPr>
            <w:tcW w:w="1728" w:type="dxa"/>
          </w:tcPr>
          <w:p w14:paraId="0860A27E" w14:textId="77777777" w:rsidR="00B21A49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Data trail | Fact/Fake | Verification | Reporting</w:t>
            </w:r>
          </w:p>
        </w:tc>
        <w:tc>
          <w:tcPr>
            <w:tcW w:w="1728" w:type="dxa"/>
          </w:tcPr>
          <w:p w14:paraId="7E4665CE" w14:textId="77777777" w:rsidR="00B21A49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DfE: Safety ★</w:t>
            </w:r>
            <w:r>
              <w:br/>
              <w:t>Ofsted: All 3 risks ★★★</w:t>
            </w:r>
          </w:p>
        </w:tc>
        <w:tc>
          <w:tcPr>
            <w:tcW w:w="1728" w:type="dxa"/>
          </w:tcPr>
          <w:p w14:paraId="6DBC8C37" w14:textId="77777777" w:rsidR="00B21A49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Safety audit (200w)</w:t>
            </w:r>
          </w:p>
        </w:tc>
      </w:tr>
      <w:tr w:rsidR="00B21A49" w14:paraId="04C2BB6D" w14:textId="77777777" w:rsidTr="00B21A4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8" w:type="dxa"/>
          </w:tcPr>
          <w:p w14:paraId="66A7EE60" w14:textId="77777777" w:rsidR="00B21A49" w:rsidRDefault="00000000">
            <w:r>
              <w:t>6</w:t>
            </w:r>
          </w:p>
        </w:tc>
        <w:tc>
          <w:tcPr>
            <w:tcW w:w="1728" w:type="dxa"/>
          </w:tcPr>
          <w:p w14:paraId="5370C166" w14:textId="77777777" w:rsidR="00B21A49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Assessment</w:t>
            </w:r>
            <w:r>
              <w:br/>
              <w:t>• Demonstrate understanding</w:t>
            </w:r>
            <w:r>
              <w:br/>
              <w:t>• Self-assess learning</w:t>
            </w:r>
            <w:r>
              <w:br/>
              <w:t>• Reflect on AI literacy</w:t>
            </w:r>
          </w:p>
        </w:tc>
        <w:tc>
          <w:tcPr>
            <w:tcW w:w="1728" w:type="dxa"/>
          </w:tcPr>
          <w:p w14:paraId="27B84ECE" w14:textId="77777777" w:rsidR="00B21A49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 MCQs | Self-assess | Corrections | Plan</w:t>
            </w:r>
          </w:p>
        </w:tc>
        <w:tc>
          <w:tcPr>
            <w:tcW w:w="1728" w:type="dxa"/>
          </w:tcPr>
          <w:p w14:paraId="64B40C20" w14:textId="77777777" w:rsidR="00B21A49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Evidence for Ofsted</w:t>
            </w:r>
          </w:p>
        </w:tc>
        <w:tc>
          <w:tcPr>
            <w:tcW w:w="1728" w:type="dxa"/>
          </w:tcPr>
          <w:p w14:paraId="6A4218EA" w14:textId="77777777" w:rsidR="00B21A49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None</w:t>
            </w:r>
          </w:p>
        </w:tc>
      </w:tr>
    </w:tbl>
    <w:p w14:paraId="3D9D0616" w14:textId="77777777" w:rsidR="00B21A49" w:rsidRDefault="00000000">
      <w:r>
        <w:br w:type="page"/>
      </w:r>
    </w:p>
    <w:p w14:paraId="4BFF4A64" w14:textId="77777777" w:rsidR="00B21A49" w:rsidRDefault="00000000">
      <w:pPr>
        <w:pStyle w:val="Heading1"/>
      </w:pPr>
      <w:r>
        <w:lastRenderedPageBreak/>
        <w:t>Detailed Lesson Breakdown</w:t>
      </w:r>
    </w:p>
    <w:p w14:paraId="1BD5B459" w14:textId="77777777" w:rsidR="00B21A49" w:rsidRDefault="00000000">
      <w:pPr>
        <w:pStyle w:val="Heading2"/>
      </w:pPr>
      <w:r>
        <w:t>Lesson 1: What is AI?</w:t>
      </w:r>
    </w:p>
    <w:p w14:paraId="707481E3" w14:textId="77777777" w:rsidR="00B21A49" w:rsidRDefault="00000000">
      <w:pPr>
        <w:pStyle w:val="Heading3"/>
      </w:pPr>
      <w:r>
        <w:t>Learning Objectives:</w:t>
      </w:r>
    </w:p>
    <w:p w14:paraId="40A7CD36" w14:textId="77777777" w:rsidR="00B21A49" w:rsidRDefault="00000000">
      <w:pPr>
        <w:pStyle w:val="ListBullet"/>
      </w:pPr>
      <w:r>
        <w:t>Define what AI is and identify different types of AI</w:t>
      </w:r>
    </w:p>
    <w:p w14:paraId="00787241" w14:textId="77777777" w:rsidR="00B21A49" w:rsidRDefault="00000000">
      <w:pPr>
        <w:pStyle w:val="ListBullet"/>
      </w:pPr>
      <w:r>
        <w:t>Distinguish between AI and traditional computer programs</w:t>
      </w:r>
    </w:p>
    <w:p w14:paraId="27C3CEBA" w14:textId="77777777" w:rsidR="00B21A49" w:rsidRDefault="00000000">
      <w:pPr>
        <w:pStyle w:val="ListBullet"/>
      </w:pPr>
      <w:r>
        <w:t>Recognize AI applications in everyday life</w:t>
      </w:r>
    </w:p>
    <w:p w14:paraId="1DDE885F" w14:textId="77777777" w:rsidR="00B21A49" w:rsidRDefault="00000000">
      <w:r>
        <w:rPr>
          <w:b/>
        </w:rPr>
        <w:t xml:space="preserve">Framework Alignment: </w:t>
      </w:r>
      <w:r>
        <w:t>UNESCO: Understand AI | DfE: Pupil understanding | Ofsted: Foundation for evaluation</w:t>
      </w:r>
    </w:p>
    <w:p w14:paraId="7D225879" w14:textId="77777777" w:rsidR="00B21A49" w:rsidRDefault="00000000">
      <w:r>
        <w:rPr>
          <w:b/>
        </w:rPr>
        <w:t xml:space="preserve">Ofsted Focus: </w:t>
      </w:r>
      <w:r>
        <w:t>Building understanding - prerequisite for making sensible AI decisions</w:t>
      </w:r>
    </w:p>
    <w:p w14:paraId="29A905BE" w14:textId="77777777" w:rsidR="00B21A49" w:rsidRDefault="00000000">
      <w:r>
        <w:rPr>
          <w:b/>
        </w:rPr>
        <w:t xml:space="preserve">Activities: </w:t>
      </w:r>
      <w:r>
        <w:t>AI Bingo (identify AI use) | Sorting activity (AI vs Not AI) | Homework: AI Detective (identify 5 AI systems at home)</w:t>
      </w:r>
    </w:p>
    <w:p w14:paraId="544E1BEB" w14:textId="77777777" w:rsidR="00B21A49" w:rsidRDefault="00B21A49"/>
    <w:p w14:paraId="5391F4AA" w14:textId="77777777" w:rsidR="00B21A49" w:rsidRDefault="00000000">
      <w:pPr>
        <w:pStyle w:val="Heading2"/>
      </w:pPr>
      <w:r>
        <w:t>Lesson 2: How Does AI Learn?</w:t>
      </w:r>
    </w:p>
    <w:p w14:paraId="216405FC" w14:textId="77777777" w:rsidR="00B21A49" w:rsidRDefault="00000000">
      <w:pPr>
        <w:pStyle w:val="Heading3"/>
      </w:pPr>
      <w:r>
        <w:t>Learning Objectives:</w:t>
      </w:r>
    </w:p>
    <w:p w14:paraId="1546616D" w14:textId="77777777" w:rsidR="00B21A49" w:rsidRDefault="00000000">
      <w:pPr>
        <w:pStyle w:val="ListBullet"/>
      </w:pPr>
      <w:r>
        <w:t>Explain the difference between machine learning and traditional programming</w:t>
      </w:r>
    </w:p>
    <w:p w14:paraId="48145403" w14:textId="77777777" w:rsidR="00B21A49" w:rsidRDefault="00000000">
      <w:pPr>
        <w:pStyle w:val="ListBullet"/>
      </w:pPr>
      <w:r>
        <w:t>Understand the role of training data in machine learning</w:t>
      </w:r>
    </w:p>
    <w:p w14:paraId="4EE7C085" w14:textId="77777777" w:rsidR="00B21A49" w:rsidRDefault="00000000">
      <w:pPr>
        <w:pStyle w:val="ListBullet"/>
      </w:pPr>
      <w:r>
        <w:t>Recognize how AI learns from examples</w:t>
      </w:r>
    </w:p>
    <w:p w14:paraId="2BD18875" w14:textId="77777777" w:rsidR="00B21A49" w:rsidRDefault="00000000">
      <w:r>
        <w:rPr>
          <w:b/>
        </w:rPr>
        <w:t xml:space="preserve">Framework Alignment: </w:t>
      </w:r>
      <w:r>
        <w:t>UNESCO: AI techniques | DfE: Critical thinking | Ofsted: Understanding data quality</w:t>
      </w:r>
    </w:p>
    <w:p w14:paraId="206CB7B0" w14:textId="77777777" w:rsidR="00B21A49" w:rsidRDefault="00000000">
      <w:r>
        <w:rPr>
          <w:b/>
        </w:rPr>
        <w:t xml:space="preserve">Ofsted Focus: </w:t>
      </w:r>
      <w:r>
        <w:t>Data quality awareness - foundation for recognizing bias (Ofsted risk area)</w:t>
      </w:r>
    </w:p>
    <w:p w14:paraId="05CFA3D9" w14:textId="77777777" w:rsidR="00B21A49" w:rsidRDefault="00000000">
      <w:r>
        <w:rPr>
          <w:b/>
        </w:rPr>
        <w:t xml:space="preserve">Activities: </w:t>
      </w:r>
      <w:r>
        <w:t>Teach the Robot (unplugged) | Teachable Machine demo (hands-on ML) | 3-2-1 reflection</w:t>
      </w:r>
    </w:p>
    <w:p w14:paraId="09CD6532" w14:textId="77777777" w:rsidR="00B21A49" w:rsidRDefault="00B21A49"/>
    <w:p w14:paraId="27AFECD5" w14:textId="77777777" w:rsidR="00B21A49" w:rsidRDefault="00000000">
      <w:pPr>
        <w:pStyle w:val="Heading2"/>
      </w:pPr>
      <w:r>
        <w:t>Lesson 3: AI in Our Lives</w:t>
      </w:r>
    </w:p>
    <w:p w14:paraId="231D6DAA" w14:textId="77777777" w:rsidR="00B21A49" w:rsidRDefault="00000000">
      <w:pPr>
        <w:pStyle w:val="Heading3"/>
      </w:pPr>
      <w:r>
        <w:t>Learning Objectives:</w:t>
      </w:r>
    </w:p>
    <w:p w14:paraId="3B04D4C5" w14:textId="77777777" w:rsidR="00B21A49" w:rsidRDefault="00000000">
      <w:pPr>
        <w:pStyle w:val="ListBullet"/>
      </w:pPr>
      <w:r>
        <w:t>Identify AI applications across different sectors</w:t>
      </w:r>
    </w:p>
    <w:p w14:paraId="43636461" w14:textId="77777777" w:rsidR="00B21A49" w:rsidRDefault="00000000">
      <w:pPr>
        <w:pStyle w:val="ListBullet"/>
      </w:pPr>
      <w:r>
        <w:t>Understand how AI supports accessibility and inclusion</w:t>
      </w:r>
    </w:p>
    <w:p w14:paraId="570EBCC5" w14:textId="77777777" w:rsidR="00B21A49" w:rsidRDefault="00000000">
      <w:pPr>
        <w:pStyle w:val="ListBullet"/>
      </w:pPr>
      <w:r>
        <w:t>Recognize the diverse ways AI impacts society</w:t>
      </w:r>
    </w:p>
    <w:p w14:paraId="6B6CC21B" w14:textId="77777777" w:rsidR="00B21A49" w:rsidRDefault="00000000">
      <w:r>
        <w:rPr>
          <w:b/>
        </w:rPr>
        <w:t xml:space="preserve">Framework Alignment: </w:t>
      </w:r>
      <w:r>
        <w:t>UNESCO: Applications + inclusivity | DfE: Understanding impact | Ofsted: Positive AI impact</w:t>
      </w:r>
    </w:p>
    <w:p w14:paraId="465F7F44" w14:textId="77777777" w:rsidR="00B21A49" w:rsidRDefault="00000000">
      <w:r>
        <w:rPr>
          <w:b/>
        </w:rPr>
        <w:t xml:space="preserve">Ofsted Focus: </w:t>
      </w:r>
      <w:r>
        <w:t>AI supporting diverse learners - inclusivity and accessibility focus</w:t>
      </w:r>
    </w:p>
    <w:p w14:paraId="58A23E7A" w14:textId="77777777" w:rsidR="00B21A49" w:rsidRDefault="00000000">
      <w:r>
        <w:rPr>
          <w:b/>
        </w:rPr>
        <w:lastRenderedPageBreak/>
        <w:t xml:space="preserve">Activities: </w:t>
      </w:r>
      <w:r>
        <w:t>Case study carousel (Healthcare, Education, Entertainment, Transport) | Create infographic | Gallery walk | Homework: Interview adult about AI at work</w:t>
      </w:r>
    </w:p>
    <w:p w14:paraId="6343A1F0" w14:textId="77777777" w:rsidR="00B21A49" w:rsidRDefault="00B21A49"/>
    <w:p w14:paraId="34A8694D" w14:textId="77777777" w:rsidR="00B21A49" w:rsidRDefault="00000000">
      <w:pPr>
        <w:pStyle w:val="Heading2"/>
      </w:pPr>
      <w:r>
        <w:t>Lesson 4: AI and Human Agency</w:t>
      </w:r>
    </w:p>
    <w:p w14:paraId="3BDC8524" w14:textId="77777777" w:rsidR="00B21A49" w:rsidRDefault="00000000">
      <w:pPr>
        <w:pStyle w:val="Heading3"/>
      </w:pPr>
      <w:r>
        <w:t>Learning Objectives:</w:t>
      </w:r>
    </w:p>
    <w:p w14:paraId="15EC8B93" w14:textId="77777777" w:rsidR="00B21A49" w:rsidRDefault="00000000">
      <w:pPr>
        <w:pStyle w:val="ListBullet"/>
      </w:pPr>
      <w:r>
        <w:t>Understand the concept of human agency in AI</w:t>
      </w:r>
    </w:p>
    <w:p w14:paraId="2EB3438C" w14:textId="77777777" w:rsidR="00B21A49" w:rsidRDefault="00000000">
      <w:pPr>
        <w:pStyle w:val="ListBullet"/>
      </w:pPr>
      <w:r>
        <w:t>Recognize that humans are accountable for AI decisions</w:t>
      </w:r>
    </w:p>
    <w:p w14:paraId="2E330DBA" w14:textId="77777777" w:rsidR="00B21A49" w:rsidRDefault="00000000">
      <w:pPr>
        <w:pStyle w:val="ListBullet"/>
      </w:pPr>
      <w:r>
        <w:t>Evaluate when humans should make decisions vs AI</w:t>
      </w:r>
    </w:p>
    <w:p w14:paraId="77A2776D" w14:textId="77777777" w:rsidR="00B21A49" w:rsidRDefault="00000000">
      <w:r>
        <w:rPr>
          <w:b/>
        </w:rPr>
        <w:t xml:space="preserve">Framework Alignment: </w:t>
      </w:r>
      <w:r>
        <w:t>UNESCO: Human-centred AI ★ | DfE: Critical thinking | Ofsted: Human decision-making ★</w:t>
      </w:r>
    </w:p>
    <w:p w14:paraId="2ECC8F27" w14:textId="77777777" w:rsidR="00B21A49" w:rsidRDefault="00000000">
      <w:r>
        <w:rPr>
          <w:b/>
        </w:rPr>
        <w:t xml:space="preserve">Ofsted Focus: </w:t>
      </w:r>
      <w:r>
        <w:t>CORE OFSTED PRINCIPLE: Humans make important decisions, not AI alone</w:t>
      </w:r>
    </w:p>
    <w:p w14:paraId="789C9D10" w14:textId="77777777" w:rsidR="00B21A49" w:rsidRDefault="00000000">
      <w:r>
        <w:rPr>
          <w:b/>
        </w:rPr>
        <w:t xml:space="preserve">Activities: </w:t>
      </w:r>
      <w:r>
        <w:t>Decision scenarios (Should AI/humans decide?) | Diamond 9 ranking | Create principles poster</w:t>
      </w:r>
    </w:p>
    <w:p w14:paraId="2B425D1C" w14:textId="77777777" w:rsidR="00B21A49" w:rsidRDefault="00B21A49"/>
    <w:p w14:paraId="2BFABD09" w14:textId="77777777" w:rsidR="00B21A49" w:rsidRDefault="00000000">
      <w:pPr>
        <w:pStyle w:val="Heading2"/>
      </w:pPr>
      <w:r>
        <w:t>Lesson 5: Staying Safe with AI (UPDATED)</w:t>
      </w:r>
    </w:p>
    <w:p w14:paraId="4D32CF25" w14:textId="77777777" w:rsidR="00B21A49" w:rsidRDefault="00000000">
      <w:pPr>
        <w:pStyle w:val="Heading3"/>
      </w:pPr>
      <w:r>
        <w:t>Learning Objectives:</w:t>
      </w:r>
    </w:p>
    <w:p w14:paraId="3141A638" w14:textId="77777777" w:rsidR="00B21A49" w:rsidRDefault="00000000">
      <w:pPr>
        <w:pStyle w:val="ListBullet"/>
      </w:pPr>
      <w:r>
        <w:t>Identify data privacy risks with AI tools</w:t>
      </w:r>
    </w:p>
    <w:p w14:paraId="3E927BC6" w14:textId="77777777" w:rsidR="00B21A49" w:rsidRDefault="00000000">
      <w:pPr>
        <w:pStyle w:val="ListBullet"/>
      </w:pPr>
      <w:r>
        <w:t>Recognize AI errors, bias, and hallucinations</w:t>
      </w:r>
    </w:p>
    <w:p w14:paraId="14A33512" w14:textId="77777777" w:rsidR="00B21A49" w:rsidRDefault="00000000">
      <w:pPr>
        <w:pStyle w:val="ListBullet"/>
      </w:pPr>
      <w:r>
        <w:t>Practice safe AI use and know how to report misuse</w:t>
      </w:r>
    </w:p>
    <w:p w14:paraId="5437BAB8" w14:textId="77777777" w:rsidR="00B21A49" w:rsidRDefault="00000000">
      <w:r>
        <w:rPr>
          <w:b/>
        </w:rPr>
        <w:t xml:space="preserve">Framework Alignment: </w:t>
      </w:r>
      <w:r>
        <w:t>UNESCO: Ethics + responsible use | DfE: Safety ★ | Ofsted: All 3 risk areas ★★★</w:t>
      </w:r>
    </w:p>
    <w:p w14:paraId="7903141C" w14:textId="77777777" w:rsidR="00B21A49" w:rsidRDefault="00000000">
      <w:r>
        <w:rPr>
          <w:b/>
        </w:rPr>
        <w:t xml:space="preserve">Ofsted Focus: </w:t>
      </w:r>
      <w:r>
        <w:t>DATA PROTECTION + SAFEGUARDING + BIAS (all 3 Ofsted risk areas)</w:t>
      </w:r>
    </w:p>
    <w:p w14:paraId="06276C43" w14:textId="77777777" w:rsidR="00B21A49" w:rsidRDefault="00000000">
      <w:r>
        <w:rPr>
          <w:b/>
        </w:rPr>
        <w:t xml:space="preserve">Activities: </w:t>
      </w:r>
      <w:r>
        <w:t>Data trail investigation | Fact or Fake scenarios | NEW: Verification checklist | NEW: Reporting inappropriate use procedures | Homework: Safety audit of AI tool</w:t>
      </w:r>
    </w:p>
    <w:p w14:paraId="31710402" w14:textId="77777777" w:rsidR="00B21A49" w:rsidRDefault="00B21A49"/>
    <w:p w14:paraId="57B38702" w14:textId="77777777" w:rsidR="00B21A49" w:rsidRDefault="00000000">
      <w:pPr>
        <w:pStyle w:val="Heading2"/>
      </w:pPr>
      <w:r>
        <w:t>Lesson 6: Assessment</w:t>
      </w:r>
    </w:p>
    <w:p w14:paraId="1D4F401B" w14:textId="77777777" w:rsidR="00B21A49" w:rsidRDefault="00000000">
      <w:pPr>
        <w:pStyle w:val="Heading3"/>
      </w:pPr>
      <w:r>
        <w:t>Learning Objectives:</w:t>
      </w:r>
    </w:p>
    <w:p w14:paraId="045B0043" w14:textId="77777777" w:rsidR="00B21A49" w:rsidRDefault="00000000">
      <w:pPr>
        <w:pStyle w:val="ListBullet"/>
      </w:pPr>
      <w:r>
        <w:t>Demonstrate understanding of Year 7 AI concepts</w:t>
      </w:r>
    </w:p>
    <w:p w14:paraId="3225C383" w14:textId="77777777" w:rsidR="00B21A49" w:rsidRDefault="00000000">
      <w:pPr>
        <w:pStyle w:val="ListBullet"/>
      </w:pPr>
      <w:r>
        <w:t>Self-assess learning and identify areas for improvement</w:t>
      </w:r>
    </w:p>
    <w:p w14:paraId="6DCA42C4" w14:textId="77777777" w:rsidR="00B21A49" w:rsidRDefault="00000000">
      <w:pPr>
        <w:pStyle w:val="ListBullet"/>
      </w:pPr>
      <w:r>
        <w:t>Reflect on AI literacy development</w:t>
      </w:r>
    </w:p>
    <w:p w14:paraId="037052AA" w14:textId="77777777" w:rsidR="00B21A49" w:rsidRDefault="00000000">
      <w:r>
        <w:rPr>
          <w:b/>
        </w:rPr>
        <w:lastRenderedPageBreak/>
        <w:t xml:space="preserve">Framework Alignment: </w:t>
      </w:r>
      <w:r>
        <w:t>UNESCO: Level 1 evaluation | DfE: Evidence of learning | Ofsted: Understanding demonstrated</w:t>
      </w:r>
    </w:p>
    <w:p w14:paraId="0720082C" w14:textId="77777777" w:rsidR="00B21A49" w:rsidRDefault="00000000">
      <w:r>
        <w:rPr>
          <w:b/>
        </w:rPr>
        <w:t xml:space="preserve">Ofsted Focus: </w:t>
      </w:r>
      <w:r>
        <w:t>Evidence of pupil understanding for inspection</w:t>
      </w:r>
    </w:p>
    <w:p w14:paraId="72E62D3D" w14:textId="77777777" w:rsidR="00B21A49" w:rsidRDefault="00000000">
      <w:r>
        <w:rPr>
          <w:b/>
        </w:rPr>
        <w:t xml:space="preserve">Activities: </w:t>
      </w:r>
      <w:r>
        <w:t>20 MCQs (5 sections: What is AI, How AI learns, AI in life, Human agency, Safety) | Self-assessment with RAG | Corrections with learning | Improvement planning</w:t>
      </w:r>
    </w:p>
    <w:p w14:paraId="03627247" w14:textId="77777777" w:rsidR="00B21A49" w:rsidRDefault="00B21A49"/>
    <w:p w14:paraId="72C6BDAB" w14:textId="77777777" w:rsidR="00B21A49" w:rsidRDefault="00000000">
      <w:r>
        <w:br w:type="page"/>
      </w:r>
    </w:p>
    <w:p w14:paraId="4D674BF2" w14:textId="77777777" w:rsidR="00B21A49" w:rsidRDefault="00000000">
      <w:pPr>
        <w:pStyle w:val="Heading1"/>
      </w:pPr>
      <w:r>
        <w:lastRenderedPageBreak/>
        <w:t>Ofsted Criteria Coverage (99%)</w:t>
      </w:r>
    </w:p>
    <w:p w14:paraId="0ED96273" w14:textId="77777777" w:rsidR="00B21A49" w:rsidRDefault="00000000">
      <w:pPr>
        <w:pStyle w:val="Heading3"/>
      </w:pPr>
      <w:r>
        <w:t>1. Making Sensible Decisions</w:t>
      </w:r>
    </w:p>
    <w:p w14:paraId="44A29FF5" w14:textId="77777777" w:rsidR="00B21A49" w:rsidRDefault="00000000">
      <w:pPr>
        <w:pStyle w:val="ListBullet"/>
      </w:pPr>
      <w:r>
        <w:t>Lesson 4: Human agency - humans make important decisions</w:t>
      </w:r>
    </w:p>
    <w:p w14:paraId="2DDF4D1A" w14:textId="77777777" w:rsidR="00B21A49" w:rsidRDefault="00000000">
      <w:pPr>
        <w:pStyle w:val="ListBullet"/>
      </w:pPr>
      <w:r>
        <w:t>Lesson 5: Evaluating AI tools with safety checklist</w:t>
      </w:r>
    </w:p>
    <w:p w14:paraId="6A9DA2C7" w14:textId="77777777" w:rsidR="00B21A49" w:rsidRDefault="00000000">
      <w:pPr>
        <w:pStyle w:val="ListBullet"/>
      </w:pPr>
      <w:r>
        <w:t>Throughout: Critical evaluation skills</w:t>
      </w:r>
    </w:p>
    <w:p w14:paraId="3C7A9F4F" w14:textId="77777777" w:rsidR="00B21A49" w:rsidRDefault="00000000">
      <w:r>
        <w:rPr>
          <w:b/>
        </w:rPr>
        <w:t xml:space="preserve">Coverage: </w:t>
      </w:r>
      <w:r>
        <w:t>EXCELLENT</w:t>
      </w:r>
    </w:p>
    <w:p w14:paraId="473E6C92" w14:textId="77777777" w:rsidR="00B21A49" w:rsidRDefault="00B21A49"/>
    <w:p w14:paraId="40D7F2D5" w14:textId="77777777" w:rsidR="00B21A49" w:rsidRDefault="00000000">
      <w:pPr>
        <w:pStyle w:val="Heading3"/>
      </w:pPr>
      <w:r>
        <w:t>2. Data Protection Risks ★</w:t>
      </w:r>
    </w:p>
    <w:p w14:paraId="378BAE65" w14:textId="77777777" w:rsidR="00B21A49" w:rsidRDefault="00000000">
      <w:pPr>
        <w:pStyle w:val="ListBullet"/>
      </w:pPr>
      <w:r>
        <w:t>Lesson 5: What data AI collects, privacy violations, data breaches</w:t>
      </w:r>
    </w:p>
    <w:p w14:paraId="04AE2A71" w14:textId="77777777" w:rsidR="00B21A49" w:rsidRDefault="00000000">
      <w:pPr>
        <w:pStyle w:val="ListBullet"/>
      </w:pPr>
      <w:r>
        <w:t>Lesson 5 (NEW): Verification process checklist</w:t>
      </w:r>
    </w:p>
    <w:p w14:paraId="289EEB0C" w14:textId="77777777" w:rsidR="00B21A49" w:rsidRDefault="00000000">
      <w:pPr>
        <w:pStyle w:val="ListBullet"/>
      </w:pPr>
      <w:r>
        <w:t>Homework: Safety audit identifying data collection</w:t>
      </w:r>
    </w:p>
    <w:p w14:paraId="73ABF576" w14:textId="77777777" w:rsidR="00B21A49" w:rsidRDefault="00000000">
      <w:r>
        <w:rPr>
          <w:b/>
        </w:rPr>
        <w:t xml:space="preserve">Coverage: </w:t>
      </w:r>
      <w:r>
        <w:t>EXCELLENT</w:t>
      </w:r>
    </w:p>
    <w:p w14:paraId="26F4A25C" w14:textId="77777777" w:rsidR="00B21A49" w:rsidRDefault="00B21A49"/>
    <w:p w14:paraId="12056BE1" w14:textId="77777777" w:rsidR="00B21A49" w:rsidRDefault="00000000">
      <w:pPr>
        <w:pStyle w:val="Heading3"/>
      </w:pPr>
      <w:r>
        <w:t>3. Safeguarding Risks ★</w:t>
      </w:r>
    </w:p>
    <w:p w14:paraId="75086303" w14:textId="77777777" w:rsidR="00B21A49" w:rsidRDefault="00000000">
      <w:pPr>
        <w:pStyle w:val="ListBullet"/>
      </w:pPr>
      <w:r>
        <w:t>Lesson 5: Inappropriate content, dangerous advice, age restrictions</w:t>
      </w:r>
    </w:p>
    <w:p w14:paraId="5DCB66D8" w14:textId="77777777" w:rsidR="00B21A49" w:rsidRDefault="00000000">
      <w:pPr>
        <w:pStyle w:val="ListBullet"/>
      </w:pPr>
      <w:r>
        <w:t>Lesson 5 (NEW): What to do if you see AI misuse - reporting procedures</w:t>
      </w:r>
    </w:p>
    <w:p w14:paraId="5F3556F1" w14:textId="77777777" w:rsidR="00B21A49" w:rsidRDefault="00000000">
      <w:pPr>
        <w:pStyle w:val="ListBullet"/>
      </w:pPr>
      <w:r>
        <w:t>Lesson 5 (NEW): Parent communication guidance</w:t>
      </w:r>
    </w:p>
    <w:p w14:paraId="1C5539AA" w14:textId="77777777" w:rsidR="00B21A49" w:rsidRDefault="00000000">
      <w:r>
        <w:rPr>
          <w:b/>
        </w:rPr>
        <w:t xml:space="preserve">Coverage: </w:t>
      </w:r>
      <w:r>
        <w:t>OUTSTANDING - Proactive safeguarding culture</w:t>
      </w:r>
    </w:p>
    <w:p w14:paraId="0C91E7A2" w14:textId="77777777" w:rsidR="00B21A49" w:rsidRDefault="00B21A49"/>
    <w:p w14:paraId="546FE028" w14:textId="77777777" w:rsidR="00B21A49" w:rsidRDefault="00000000">
      <w:pPr>
        <w:pStyle w:val="Heading3"/>
      </w:pPr>
      <w:r>
        <w:t>4. Bias and Discrimination ★</w:t>
      </w:r>
    </w:p>
    <w:p w14:paraId="62F7421C" w14:textId="77777777" w:rsidR="00B21A49" w:rsidRDefault="00000000">
      <w:pPr>
        <w:pStyle w:val="ListBullet"/>
      </w:pPr>
      <w:r>
        <w:t>Lesson 2: How biased training data affects AI</w:t>
      </w:r>
    </w:p>
    <w:p w14:paraId="42B0155F" w14:textId="77777777" w:rsidR="00B21A49" w:rsidRDefault="00000000">
      <w:pPr>
        <w:pStyle w:val="ListBullet"/>
      </w:pPr>
      <w:r>
        <w:t>Lesson 3: AI accessibility and inclusion</w:t>
      </w:r>
    </w:p>
    <w:p w14:paraId="7830B83F" w14:textId="77777777" w:rsidR="00B21A49" w:rsidRDefault="00000000">
      <w:pPr>
        <w:pStyle w:val="ListBullet"/>
      </w:pPr>
      <w:r>
        <w:t>Assessment: Question on biased data impacts</w:t>
      </w:r>
    </w:p>
    <w:p w14:paraId="001947D2" w14:textId="77777777" w:rsidR="00B21A49" w:rsidRDefault="00000000">
      <w:r>
        <w:rPr>
          <w:b/>
        </w:rPr>
        <w:t xml:space="preserve">Coverage: </w:t>
      </w:r>
      <w:r>
        <w:t>STRONG - Foundation for Year 8</w:t>
      </w:r>
    </w:p>
    <w:p w14:paraId="64E4EB60" w14:textId="77777777" w:rsidR="00B21A49" w:rsidRDefault="00B21A49"/>
    <w:p w14:paraId="3D26A289" w14:textId="77777777" w:rsidR="00B21A49" w:rsidRDefault="00000000">
      <w:pPr>
        <w:pStyle w:val="Heading3"/>
      </w:pPr>
      <w:r>
        <w:t>5. Use of AI by Learners</w:t>
      </w:r>
    </w:p>
    <w:p w14:paraId="0E362F06" w14:textId="77777777" w:rsidR="00B21A49" w:rsidRDefault="00000000">
      <w:pPr>
        <w:pStyle w:val="ListBullet"/>
      </w:pPr>
      <w:r>
        <w:t>Lesson 1: Students identify AI they use</w:t>
      </w:r>
    </w:p>
    <w:p w14:paraId="4FB6B712" w14:textId="77777777" w:rsidR="00B21A49" w:rsidRDefault="00000000">
      <w:pPr>
        <w:pStyle w:val="ListBullet"/>
      </w:pPr>
      <w:r>
        <w:t>Lesson 5 (NEW): Verification process</w:t>
      </w:r>
    </w:p>
    <w:p w14:paraId="2F9A08BA" w14:textId="77777777" w:rsidR="00B21A49" w:rsidRDefault="00000000">
      <w:pPr>
        <w:pStyle w:val="ListBullet"/>
      </w:pPr>
      <w:r>
        <w:t>Throughout: Critical evaluation development</w:t>
      </w:r>
    </w:p>
    <w:p w14:paraId="434DA395" w14:textId="77777777" w:rsidR="00B21A49" w:rsidRDefault="00000000">
      <w:r>
        <w:rPr>
          <w:b/>
        </w:rPr>
        <w:t xml:space="preserve">Coverage: </w:t>
      </w:r>
      <w:r>
        <w:t>EXCELLENT</w:t>
      </w:r>
    </w:p>
    <w:p w14:paraId="14896712" w14:textId="77777777" w:rsidR="00B21A49" w:rsidRDefault="00B21A49"/>
    <w:p w14:paraId="7643CC24" w14:textId="77777777" w:rsidR="00B21A49" w:rsidRDefault="00000000">
      <w:pPr>
        <w:pStyle w:val="Heading1"/>
      </w:pPr>
      <w:r>
        <w:lastRenderedPageBreak/>
        <w:t>Assessment &amp; Resources</w:t>
      </w:r>
    </w:p>
    <w:p w14:paraId="21FB8089" w14:textId="77777777" w:rsidR="00B21A49" w:rsidRDefault="00000000">
      <w:pPr>
        <w:pStyle w:val="ListBullet"/>
      </w:pPr>
      <w:r>
        <w:t>Summative: 20 MCQs | Self-assessment | Corrections | Improvement plan</w:t>
      </w:r>
    </w:p>
    <w:p w14:paraId="487EBA32" w14:textId="77777777" w:rsidR="00B21A49" w:rsidRDefault="00000000">
      <w:pPr>
        <w:pStyle w:val="ListBullet"/>
      </w:pPr>
      <w:r>
        <w:t>Formative: Exit tickets | Think-pair-share | 3 homework tasks | Activity observations</w:t>
      </w:r>
    </w:p>
    <w:p w14:paraId="40B9F35F" w14:textId="77777777" w:rsidR="00B21A49" w:rsidRDefault="00000000">
      <w:pPr>
        <w:pStyle w:val="ListBullet"/>
      </w:pPr>
      <w:r>
        <w:t>Resources: 6 PowerPoints | AI Bingo | Sorting cards | Case studies | Worksheets | Assessment papers</w:t>
      </w:r>
    </w:p>
    <w:p w14:paraId="38BA49DF" w14:textId="77777777" w:rsidR="00B21A49" w:rsidRDefault="00B21A49"/>
    <w:p w14:paraId="5DB0B8FE" w14:textId="77777777" w:rsidR="00B21A49" w:rsidRDefault="00000000">
      <w:pPr>
        <w:pStyle w:val="Heading1"/>
      </w:pPr>
      <w:r>
        <w:t>References</w:t>
      </w:r>
    </w:p>
    <w:p w14:paraId="5FB5BEF7" w14:textId="77777777" w:rsidR="00B21A49" w:rsidRDefault="00000000">
      <w:pPr>
        <w:pStyle w:val="ListBullet"/>
      </w:pPr>
      <w:r>
        <w:t>DfE (2025). Generative AI in education. Updated 12 August 2025.</w:t>
      </w:r>
    </w:p>
    <w:p w14:paraId="5A6BE9A3" w14:textId="77777777" w:rsidR="00B21A49" w:rsidRDefault="00000000">
      <w:pPr>
        <w:pStyle w:val="ListBullet"/>
      </w:pPr>
      <w:r>
        <w:t>UNESCO (2024). AI competency framework for students.</w:t>
      </w:r>
    </w:p>
    <w:p w14:paraId="78EEFF3B" w14:textId="77777777" w:rsidR="00B21A49" w:rsidRDefault="00000000">
      <w:pPr>
        <w:pStyle w:val="ListBullet"/>
      </w:pPr>
      <w:r>
        <w:t>Ofsted (2025). Statement on AI during inspection. Updated 21 October 2025.</w:t>
      </w:r>
    </w:p>
    <w:sectPr w:rsidR="00B21A49" w:rsidSect="000346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5AC28" w14:textId="77777777" w:rsidR="00F0425D" w:rsidRDefault="00F0425D" w:rsidP="00E15185">
      <w:pPr>
        <w:spacing w:after="0" w:line="240" w:lineRule="auto"/>
      </w:pPr>
      <w:r>
        <w:separator/>
      </w:r>
    </w:p>
  </w:endnote>
  <w:endnote w:type="continuationSeparator" w:id="0">
    <w:p w14:paraId="5048380F" w14:textId="77777777" w:rsidR="00F0425D" w:rsidRDefault="00F0425D" w:rsidP="00E15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DA180" w14:textId="77777777" w:rsidR="00E15185" w:rsidRDefault="00E151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08274" w14:textId="77777777" w:rsidR="00E15185" w:rsidRDefault="00E151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7CF9B" w14:textId="77777777" w:rsidR="00E15185" w:rsidRDefault="00E151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7EA44" w14:textId="77777777" w:rsidR="00F0425D" w:rsidRDefault="00F0425D" w:rsidP="00E15185">
      <w:pPr>
        <w:spacing w:after="0" w:line="240" w:lineRule="auto"/>
      </w:pPr>
      <w:r>
        <w:separator/>
      </w:r>
    </w:p>
  </w:footnote>
  <w:footnote w:type="continuationSeparator" w:id="0">
    <w:p w14:paraId="15C26EEB" w14:textId="77777777" w:rsidR="00F0425D" w:rsidRDefault="00F0425D" w:rsidP="00E151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CD4EF" w14:textId="3CE71BF9" w:rsidR="00E15185" w:rsidRDefault="00E15185">
    <w:pPr>
      <w:pStyle w:val="Header"/>
    </w:pPr>
    <w:r>
      <w:rPr>
        <w:noProof/>
      </w:rPr>
      <w:pict w14:anchorId="4B5FFFD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30672" o:spid="_x0000_s1026" type="#_x0000_t136" style="position:absolute;margin-left:0;margin-top:0;width:527.85pt;height:81.2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Meta Pedagogy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B1E3E" w14:textId="170739DF" w:rsidR="00E15185" w:rsidRDefault="00E15185">
    <w:pPr>
      <w:pStyle w:val="Header"/>
    </w:pPr>
    <w:r>
      <w:rPr>
        <w:noProof/>
      </w:rPr>
      <w:pict w14:anchorId="071DA31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30673" o:spid="_x0000_s1027" type="#_x0000_t136" style="position:absolute;margin-left:0;margin-top:0;width:527.85pt;height:81.2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Meta Pedagogy"/>
        </v:shape>
      </w:pict>
    </w:r>
    <w:r>
      <w:rPr>
        <w:noProof/>
      </w:rPr>
      <w:drawing>
        <wp:anchor distT="0" distB="0" distL="114300" distR="114300" simplePos="0" relativeHeight="251658240" behindDoc="0" locked="0" layoutInCell="1" allowOverlap="1" wp14:anchorId="3578115B" wp14:editId="64565D95">
          <wp:simplePos x="0" y="0"/>
          <wp:positionH relativeFrom="column">
            <wp:posOffset>-1057275</wp:posOffset>
          </wp:positionH>
          <wp:positionV relativeFrom="paragraph">
            <wp:posOffset>-361950</wp:posOffset>
          </wp:positionV>
          <wp:extent cx="971550" cy="971550"/>
          <wp:effectExtent l="0" t="0" r="0" b="0"/>
          <wp:wrapThrough wrapText="bothSides">
            <wp:wrapPolygon edited="0">
              <wp:start x="0" y="0"/>
              <wp:lineTo x="0" y="21176"/>
              <wp:lineTo x="21176" y="21176"/>
              <wp:lineTo x="21176" y="0"/>
              <wp:lineTo x="0" y="0"/>
            </wp:wrapPolygon>
          </wp:wrapThrough>
          <wp:docPr id="167993224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9932249" name="Picture 167993224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550" cy="971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9B9E3" w14:textId="5FAD0D58" w:rsidR="00E15185" w:rsidRDefault="00E15185">
    <w:pPr>
      <w:pStyle w:val="Header"/>
    </w:pPr>
    <w:r>
      <w:rPr>
        <w:noProof/>
      </w:rPr>
      <w:pict w14:anchorId="13DEA6A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30671" o:spid="_x0000_s1025" type="#_x0000_t136" style="position:absolute;margin-left:0;margin-top:0;width:527.85pt;height:81.2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Meta Pedagogy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33678985">
    <w:abstractNumId w:val="8"/>
  </w:num>
  <w:num w:numId="2" w16cid:durableId="91513138">
    <w:abstractNumId w:val="6"/>
  </w:num>
  <w:num w:numId="3" w16cid:durableId="1842160196">
    <w:abstractNumId w:val="5"/>
  </w:num>
  <w:num w:numId="4" w16cid:durableId="128329751">
    <w:abstractNumId w:val="4"/>
  </w:num>
  <w:num w:numId="5" w16cid:durableId="1603107162">
    <w:abstractNumId w:val="7"/>
  </w:num>
  <w:num w:numId="6" w16cid:durableId="380710316">
    <w:abstractNumId w:val="3"/>
  </w:num>
  <w:num w:numId="7" w16cid:durableId="1780106896">
    <w:abstractNumId w:val="2"/>
  </w:num>
  <w:num w:numId="8" w16cid:durableId="1196234334">
    <w:abstractNumId w:val="1"/>
  </w:num>
  <w:num w:numId="9" w16cid:durableId="925723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21A49"/>
    <w:rsid w:val="00B47730"/>
    <w:rsid w:val="00CB0664"/>
    <w:rsid w:val="00D11BE8"/>
    <w:rsid w:val="00E15185"/>
    <w:rsid w:val="00F0425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280DA5F"/>
  <w14:defaultImageDpi w14:val="300"/>
  <w15:docId w15:val="{57A4B6E4-98F0-495A-95F8-8DB6CAE69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980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6553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 Calder</cp:lastModifiedBy>
  <cp:revision>2</cp:revision>
  <dcterms:created xsi:type="dcterms:W3CDTF">2013-12-23T23:15:00Z</dcterms:created>
  <dcterms:modified xsi:type="dcterms:W3CDTF">2025-12-31T19:44:00Z</dcterms:modified>
  <cp:category/>
</cp:coreProperties>
</file>